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6595A">
      <w:pPr>
        <w:pStyle w:val="16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造血干细胞移植预处理期黏膜炎</w:t>
      </w:r>
    </w:p>
    <w:p w14:paraId="63E0C111">
      <w:pPr>
        <w:pStyle w:val="16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520" w:firstLineChars="8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评估与分级护理</w:t>
      </w:r>
    </w:p>
    <w:p w14:paraId="4B311F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firstLine="1200" w:firstLineChars="375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福建医科大学附属第一医院血液移植中心  谢树俭  </w:t>
      </w:r>
    </w:p>
    <w:p w14:paraId="7E4F7F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1E4A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一、前言</w:t>
      </w:r>
    </w:p>
    <w:p w14:paraId="17B9ED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口腔及消化道黏膜炎是造血干细胞移植预处理阶段最常见、最影响患者主观体验的并发症之一。其危害绝不仅限于“口痛吃不下饭”，还可进一步导致营养摄入不足、继发感染、出血、睡眠障碍和治疗依从性下降，严重时甚至影响后续移植流程和总体预后。对护理人员而言，黏膜炎是最能体现专科护理精细化水平的领域之一，因为同样的治疗背景下，评估是否敏感、干预是否前移、镇痛是否规范、营养支持是否及时，都会直接改变患者体验和结局。</w:t>
      </w:r>
    </w:p>
    <w:p w14:paraId="7233F1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继续教育课程中，黏膜炎内容不应只停留在分级标准背诵层面，更应帮助学员建立“动态评估—分级干预—多学科协作”的实践框架。本文在原有资料基础上，围绕病理机制、分级评估、不同等级护理措施、疼痛和营养管理、感染与出血预防以及持续质量改进进行系统优化，便于在福建省继续教育课程中作为专病专护模块推广。</w:t>
      </w:r>
    </w:p>
    <w:p w14:paraId="65222A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二、发生机制与临床意义</w:t>
      </w:r>
    </w:p>
    <w:p w14:paraId="692EC7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处理化疗和放疗可直接损伤口腔及胃肠道黏膜基底细胞，使黏膜上皮更新受阻，并诱发炎症因子释放和氧化应激反应。随着损伤放大，患者先出现黏膜充血、水肿和疼痛，继而形成溃疡，局部屏障完整性被破坏，细菌和真菌易定植，最终导致感染风险上升。黏膜炎并非单一事件，而是一个动态连续过程，因此护理工作不能等到大面积溃疡时才开始，而应从预处理开始前就实施预防性干预。</w:t>
      </w:r>
    </w:p>
    <w:p w14:paraId="3E791D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黏膜炎的临床意义体现在三个层面。第一，影响进食和饮水，导致能量蛋白摄入显著下降；第二，疼痛和口干会引起焦虑、烦躁和睡眠质量下降；第三，重度溃疡可成为菌血症入口，尤其在粒细胞缺乏阶段危险性更高。因此，黏膜炎评估不仅是舒适护理内容，更是移植安全管理的重要组成部分。</w:t>
      </w:r>
    </w:p>
    <w:p w14:paraId="23341E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三、评估体系与分级要点</w:t>
      </w:r>
    </w:p>
    <w:p w14:paraId="2F909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标准化评估是实施分级护理的基础。临床常采用WHO口腔黏膜炎分级标准：0级为无明显异常；I级为红斑和轻度疼痛，不影响进食；II级为红斑伴溃疡，仍可进一般固体或较软食物；III级为明显溃疡和疼痛，只能进流质；IV级为严重溃疡，已无法经口摄入，需要肠内或肠外营养支持。护理实践中，应避免只给出“几级”而缺少客观描述，建议同时记录病变部位、范围、疼痛评分、进食情况、有无出血及局部分泌物特点。</w:t>
      </w:r>
    </w:p>
    <w:p w14:paraId="7C437F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除黏膜分级外，还应同步进行疼痛评估、营养评估和感染评估。疼痛可使用数字评分法或面部表情量表；营养评估应记录24小时摄入量、饮食种类、体重变化和是否需要营养支持；感染评估则关注体温、局部分泌物、口腔异味和病原学检查结果。对移植患者而言，连续评估比单次评估更重要，责任护士应通过每日同一标准记录，观察趋势变化，及时升级护理。</w:t>
      </w:r>
    </w:p>
    <w:p w14:paraId="55BC95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四、0～I级黏膜炎的预防性护理</w:t>
      </w:r>
    </w:p>
    <w:p w14:paraId="37FBBE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轻度黏膜炎阶段的核心目标是阻断进展。应从预处理开始即强化口腔清洁，指导患者使用软毛牙刷和低刺激牙膏，餐后及睡前进行规范清洁；当血小板明显降低或刷牙易出血时，可改用无菌海绵棒蘸漱口液轻柔擦拭。漱口液选择应以温和、减少刺激为原则，常用生理盐水或碳酸氢钠溶液，保持口腔湿润并降低真菌定植风险。</w:t>
      </w:r>
    </w:p>
    <w:p w14:paraId="63A7C6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冷疗对部分高黏膜毒性方案具有较好预防作用。护理人员可在相关药物输注前、中、后指导患者口含冰块或冷水，前提是患者能够耐受且无禁忌。饮食上强调温凉、细软、少刺激，避免过烫、辛辣、粗糙和酸性明显食物。对于已有轻度疼痛者，可在进食前使用局部镇痛含漱或喷雾，以提高摄入量和依从性。宣教中应让患者理解：口腔护理不是可做可不做的附加项目，而是预处理期的基础治疗组成部分。</w:t>
      </w:r>
    </w:p>
    <w:p w14:paraId="29ED0B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五、II～III级黏膜炎的强化护理</w:t>
      </w:r>
    </w:p>
    <w:p w14:paraId="2178F4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当患者进入II～III级黏膜炎阶段，护理目标转为控制症状、维持营养和预防感染。此时应增加口腔评估频次，必要时联合口腔科会诊。局部护理可根据病情选择抗菌含漱、黏膜保护剂、促进修复制剂或抗真菌药物。对疼痛明显患者，单纯局部处理往往不足，应按照疼痛分级原则逐步使用系统镇痛药物，避免患者因忍痛而拒绝进食和口腔护理。</w:t>
      </w:r>
    </w:p>
    <w:p w14:paraId="635209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营养支持策略要前移。II级患者可尝试高蛋白、高热量流食或匀浆膳，少量多次摄入；III级患者若经口进食明显不足，应及早评估肠内或肠外营养需求，而不是等待体重持续下降后再处理。护理人员要密切观察患者吞咽困难、恶心、腹泻和误吸风险，记录每日摄入量与出入量，必要时与营养师共同制定个体化方案。</w:t>
      </w:r>
    </w:p>
    <w:p w14:paraId="0411FE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六、IV级黏膜炎及重症管理</w:t>
      </w:r>
    </w:p>
    <w:p w14:paraId="058DF5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IV级黏膜炎患者常伴剧烈疼痛、几乎无法进食、出血和感染高风险，需要多学科联合管理。护理重点首先是建立有效镇痛，通常需采用强阿片类药物并根据反应进行个体化调整。疼痛控制达标后，患者才可能配合口腔清洁、翻身、沟通及其他治疗。其次是营养支持，应在评估肠道功能基础上尽早实施肠内或肠外营养，防止负氮平衡持续加重。</w:t>
      </w:r>
    </w:p>
    <w:p w14:paraId="2088F9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于局部出血患者，要评估血小板水平和凝血状态，采取温和压迫止血及口腔湿化保护措施，避免反复摩擦。感染控制同样关键，出现发热、局部脓性分泌物或明显异味时，应及时留取标本并配合抗感染治疗。护理团队需与医生、营养师、疼痛专科、口腔科和感染管理人员形成闭环协作，真正实现“重症黏膜炎重症管理”。</w:t>
      </w:r>
    </w:p>
    <w:p w14:paraId="496267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七、持续质量改进与患者教育</w:t>
      </w:r>
    </w:p>
    <w:p w14:paraId="137A98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黏膜炎护理的改进不能只靠个别护士经验，应通过标准化工具和流程建设实现同质化管理。例如建立统一评估单、规定每日评估时间点、明确0～IV级相应护理措施、设置疼痛升级和营养会诊触发标准。通过每月质控统计重度黏膜炎发生率、口腔护理执行率、疼痛达标率和营养支持及时率，可以客观反映管理效果。</w:t>
      </w:r>
    </w:p>
    <w:p w14:paraId="1F60E1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患者教育应贯穿预处理前、治疗中和恢复期。预处理前强调为什么要坚持口腔清洁和饮食管理；治疗中强调出现口痛、口干、吞咽困难、出血时及时报告；恢复期则指导逐步恢复普通饮食、继续温和口腔护理并避免刺激因素。教育语言要具体，例如“每次进食后5分钟内漱口”“出现无法进食超过24小时要主动告知”，比笼统地说“注意口腔卫生”更有效。</w:t>
      </w:r>
    </w:p>
    <w:p w14:paraId="7B3D34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八、小结</w:t>
      </w:r>
    </w:p>
    <w:p w14:paraId="2E106A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造血干细胞移植预处理期黏膜炎并非不可避免的“副作用”，而是可以通过系统评估和分级护理显著减轻的专科问题。轻度阶段重在预防和教育，中度阶段重在镇痛和营养前移，重度阶段则要依靠多学科协作保障生命支持和感染控制。</w:t>
      </w:r>
    </w:p>
    <w:p w14:paraId="04FC8D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继续教育推广中，建议将黏膜炎模块作为专科护理能力训练的重要内容，通过病例演练、口腔护理示教和疼痛管理情景模拟，提高护理人员对评估和干预时机的把握。只有真正把分级护理落实到每日床旁实践，才能减少重度黏膜炎，提升移植患者整体治疗体验与安全性。</w:t>
      </w:r>
    </w:p>
    <w:p w14:paraId="72D5F0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60"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九、病例复盘与护理质量改进</w:t>
      </w:r>
    </w:p>
    <w:p w14:paraId="628E1D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名急性白血病移植患者在预处理后第4天即诉口腔刺痛，但因仍可少量进食，未引起足够重视。责任护士在日常评估中发现其舌缘和颊黏膜已出现散在红斑，立即按轻度黏膜炎流程加强口腔清洁、调整饮食、实施冷疗并增加局部镇痛。第6天患者仍进展为II级黏膜炎，但疼痛控制和摄入量维持较好，未出现明显体重下降。病例说明，早期评估并不一定能阻止所有患者进展，但可以显著减轻进展幅度和并发症风险。</w:t>
      </w:r>
    </w:p>
    <w:p w14:paraId="27A587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一例患者因疼痛耐受差，在出现广泛溃疡后拒绝刷牙和漱口，进而导致口腔异味、食物残渣残留和真菌感染。护理团队与疼痛专科会诊后调整镇痛方案，并通过分时段短程护理、先镇痛后清洁、家属参与鼓励等方式逐步恢复其配合度。该案例提示，黏膜炎护理质量并不完全取决于是否“做了口腔护理”，而在于是否根据患者疼痛和耐受度设计可执行方案。建议在科室层面定期分析重度黏膜炎病例，查找评估延迟、镇痛不足、营养支持滞后等共性问题，推动持续改进。</w:t>
      </w:r>
    </w:p>
    <w:p w14:paraId="0D11AB67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AFFC193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606F087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0A0757A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0B21B9C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86352A4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E198674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2175B51B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5E5E72B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5A7F8F3B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0A338F8">
      <w:pPr>
        <w:pStyle w:val="16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附单项选择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10题） </w:t>
      </w:r>
    </w:p>
    <w:p w14:paraId="312AB8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造血干细胞移植预处理期黏膜炎最重要的护理策略基础是：</w:t>
      </w:r>
    </w:p>
    <w:p w14:paraId="4BB21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等严重溃疡后再处理</w:t>
      </w:r>
    </w:p>
    <w:p w14:paraId="204478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动态评估和分级干预</w:t>
      </w:r>
    </w:p>
    <w:p w14:paraId="13D84B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一律停用所有药物</w:t>
      </w:r>
    </w:p>
    <w:p w14:paraId="0DC957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只做心理安慰</w:t>
      </w:r>
    </w:p>
    <w:p w14:paraId="7C4A78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WHO口腔黏膜炎III级的典型表现是：</w:t>
      </w:r>
    </w:p>
    <w:p w14:paraId="7EC8F7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无症状</w:t>
      </w:r>
    </w:p>
    <w:p w14:paraId="243F91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红斑轻痛不影响进食</w:t>
      </w:r>
    </w:p>
    <w:p w14:paraId="755EED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明显溃疡和疼痛，仅能进流质</w:t>
      </w:r>
    </w:p>
    <w:p w14:paraId="2E7C63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严重溃疡且仍可正常饮食</w:t>
      </w:r>
    </w:p>
    <w:p w14:paraId="78325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3.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以下属于黏膜炎连续评估内容的有：</w:t>
      </w:r>
    </w:p>
    <w:p w14:paraId="06E484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疼痛评分</w:t>
      </w:r>
    </w:p>
    <w:p w14:paraId="1B78D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进食情况</w:t>
      </w:r>
    </w:p>
    <w:p w14:paraId="57E0E4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病变部位与范围</w:t>
      </w:r>
    </w:p>
    <w:p w14:paraId="3A546E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有无出血和分泌物</w:t>
      </w:r>
    </w:p>
    <w:p w14:paraId="158B9E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E. 以上都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是</w:t>
      </w:r>
    </w:p>
    <w:p w14:paraId="0C2739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4.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0～I级黏膜炎护理的主要目标是：</w:t>
      </w:r>
    </w:p>
    <w:p w14:paraId="6D8519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立即全肠外营养</w:t>
      </w:r>
    </w:p>
    <w:p w14:paraId="329ED0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阻断进展并维持口腔舒适</w:t>
      </w:r>
    </w:p>
    <w:p w14:paraId="156DE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一律使用强阿片药</w:t>
      </w:r>
    </w:p>
    <w:p w14:paraId="495D7A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停止口腔清洁</w:t>
      </w:r>
    </w:p>
    <w:p w14:paraId="2756F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5.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针对高黏膜毒性化疗方案，口腔冷疗的主要作用是：</w:t>
      </w:r>
    </w:p>
    <w:p w14:paraId="0B15D0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促进出血</w:t>
      </w:r>
    </w:p>
    <w:p w14:paraId="7B1B93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作为一线非药物预防措施之一</w:t>
      </w:r>
    </w:p>
    <w:p w14:paraId="6E8C47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替代所有口腔护理</w:t>
      </w:r>
    </w:p>
    <w:p w14:paraId="261DF9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仅用于感染后</w:t>
      </w:r>
    </w:p>
    <w:p w14:paraId="692E04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6.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II～III级黏膜炎患者护理中正确的是：</w:t>
      </w:r>
    </w:p>
    <w:p w14:paraId="2E3ACE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疼痛明显时可按分级实施系统镇痛</w:t>
      </w:r>
    </w:p>
    <w:p w14:paraId="664B6C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提前评估营养支持</w:t>
      </w:r>
    </w:p>
    <w:p w14:paraId="6D065D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必要时口腔科会诊</w:t>
      </w:r>
    </w:p>
    <w:p w14:paraId="73A08C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以上均是</w:t>
      </w:r>
    </w:p>
    <w:p w14:paraId="7D2678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7.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IV级黏膜炎患者首要关注的问题包括：</w:t>
      </w:r>
    </w:p>
    <w:p w14:paraId="63848D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有效镇痛</w:t>
      </w:r>
    </w:p>
    <w:p w14:paraId="4C0AF3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营养支持</w:t>
      </w:r>
    </w:p>
    <w:p w14:paraId="09FBA6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感染与出血控制</w:t>
      </w:r>
    </w:p>
    <w:p w14:paraId="08F80F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以上均是</w:t>
      </w:r>
    </w:p>
    <w:p w14:paraId="448592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8.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以下哪项最能体现黏膜炎护理质量改进思路：</w:t>
      </w:r>
    </w:p>
    <w:p w14:paraId="28D8BA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完全依赖个人经验</w:t>
      </w:r>
    </w:p>
    <w:p w14:paraId="304402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建立统一评估单和分级流程</w:t>
      </w:r>
    </w:p>
    <w:p w14:paraId="4B26BD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不统计重度发生率</w:t>
      </w:r>
    </w:p>
    <w:p w14:paraId="12FD91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不需要营养会诊触发标准</w:t>
      </w:r>
    </w:p>
    <w:p w14:paraId="649BA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9.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患者教育中最有效的表述方式是：</w:t>
      </w:r>
    </w:p>
    <w:p w14:paraId="6DF9D0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你自己注意点</w:t>
      </w:r>
    </w:p>
    <w:p w14:paraId="06F35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出现无法进食超过24小时主动告知</w:t>
      </w:r>
    </w:p>
    <w:p w14:paraId="533728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随便漱口就行</w:t>
      </w:r>
    </w:p>
    <w:p w14:paraId="6EBFC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有痛就忍一忍</w:t>
      </w:r>
    </w:p>
    <w:p w14:paraId="40B7CC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10.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本文对黏膜炎护理的总体定位是：</w:t>
      </w:r>
    </w:p>
    <w:p w14:paraId="20F22B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单纯舒适护理</w:t>
      </w:r>
    </w:p>
    <w:p w14:paraId="1E6C8A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移植安全管理的重要组成部分</w:t>
      </w:r>
    </w:p>
    <w:p w14:paraId="11E669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可忽略的轻症问题</w:t>
      </w:r>
    </w:p>
    <w:p w14:paraId="19AF06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只需医生处理</w:t>
      </w:r>
    </w:p>
    <w:p w14:paraId="0C78B2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2240" w:h="15840"/>
      <w:pgMar w:top="1814" w:right="1474" w:bottom="1701" w:left="1587" w:header="720" w:footer="720" w:gutter="0"/>
      <w:paperSrc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8F35D6"/>
    <w:multiLevelType w:val="singleLevel"/>
    <w:tmpl w:val="DB8F35D6"/>
    <w:lvl w:ilvl="0" w:tentative="0">
      <w:start w:val="12"/>
      <w:numFmt w:val="chineseCounting"/>
      <w:suff w:val="space"/>
      <w:lvlText w:val="第%1讲"/>
      <w:lvlJc w:val="left"/>
      <w:rPr>
        <w:rFonts w:hint="eastAsia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2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4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5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45EBD"/>
    <w:rsid w:val="00AA1D8D"/>
    <w:rsid w:val="00B47730"/>
    <w:rsid w:val="00CB0664"/>
    <w:rsid w:val="00FC693F"/>
    <w:rsid w:val="024217EB"/>
    <w:rsid w:val="1A1324AA"/>
    <w:rsid w:val="216E1C34"/>
    <w:rsid w:val="21956CD9"/>
    <w:rsid w:val="2D022CB1"/>
    <w:rsid w:val="543D5109"/>
    <w:rsid w:val="5F7E32F2"/>
    <w:rsid w:val="606049A2"/>
    <w:rsid w:val="6E605BCB"/>
    <w:rsid w:val="7B9E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312" w:lineRule="auto"/>
      <w:ind w:firstLine="420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styleId="135">
    <w:name w:val="Hyperlink"/>
    <w:basedOn w:val="132"/>
    <w:semiHidden/>
    <w:unhideWhenUsed/>
    <w:uiPriority w:val="99"/>
    <w:rPr>
      <w:color w:val="0000FF"/>
      <w:u w:val="single"/>
    </w:rPr>
  </w:style>
  <w:style w:type="character" w:customStyle="1" w:styleId="136">
    <w:name w:val="Header Char"/>
    <w:basedOn w:val="132"/>
    <w:link w:val="25"/>
    <w:uiPriority w:val="99"/>
  </w:style>
  <w:style w:type="character" w:customStyle="1" w:styleId="137">
    <w:name w:val="Footer Char"/>
    <w:basedOn w:val="132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2"/>
    <w:link w:val="19"/>
    <w:qFormat/>
    <w:uiPriority w:val="99"/>
  </w:style>
  <w:style w:type="character" w:customStyle="1" w:styleId="146">
    <w:name w:val="Body Text 2 Char"/>
    <w:basedOn w:val="132"/>
    <w:link w:val="28"/>
    <w:qFormat/>
    <w:uiPriority w:val="99"/>
  </w:style>
  <w:style w:type="character" w:customStyle="1" w:styleId="147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8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2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2"/>
    <w:link w:val="157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5">
    <w:name w:val="MyTitle"/>
    <w:qFormat/>
    <w:uiPriority w:val="0"/>
    <w:pPr>
      <w:spacing w:after="240" w:line="276" w:lineRule="auto"/>
      <w:jc w:val="center"/>
    </w:pPr>
    <w:rPr>
      <w:rFonts w:ascii="黑体" w:hAnsi="黑体" w:eastAsia="黑体" w:cstheme="minorBidi"/>
      <w:b/>
      <w:sz w:val="36"/>
      <w:szCs w:val="22"/>
      <w:lang w:val="en-US" w:eastAsia="en-US" w:bidi="ar-SA"/>
    </w:rPr>
  </w:style>
  <w:style w:type="paragraph" w:customStyle="1" w:styleId="166">
    <w:name w:val="MySubTitle"/>
    <w:qFormat/>
    <w:uiPriority w:val="0"/>
    <w:pPr>
      <w:spacing w:after="320" w:line="276" w:lineRule="auto"/>
      <w:jc w:val="center"/>
    </w:pPr>
    <w:rPr>
      <w:rFonts w:ascii="宋体" w:hAnsi="宋体" w:eastAsia="宋体" w:cstheme="minorBidi"/>
      <w:sz w:val="22"/>
      <w:szCs w:val="22"/>
      <w:lang w:val="en-US" w:eastAsia="en-US" w:bidi="ar-SA"/>
    </w:rPr>
  </w:style>
  <w:style w:type="paragraph" w:customStyle="1" w:styleId="167">
    <w:name w:val="Head1CN"/>
    <w:qFormat/>
    <w:uiPriority w:val="0"/>
    <w:pPr>
      <w:spacing w:before="200" w:after="120" w:line="276" w:lineRule="auto"/>
      <w:ind w:firstLine="0"/>
    </w:pPr>
    <w:rPr>
      <w:rFonts w:ascii="黑体" w:hAnsi="黑体" w:eastAsia="黑体" w:cstheme="minorBidi"/>
      <w:b/>
      <w:sz w:val="28"/>
      <w:szCs w:val="22"/>
      <w:lang w:val="en-US" w:eastAsia="en-US" w:bidi="ar-SA"/>
    </w:rPr>
  </w:style>
  <w:style w:type="paragraph" w:customStyle="1" w:styleId="168">
    <w:name w:val="Head2CN"/>
    <w:qFormat/>
    <w:uiPriority w:val="0"/>
    <w:pPr>
      <w:spacing w:before="120" w:after="60" w:line="276" w:lineRule="auto"/>
      <w:ind w:firstLine="0"/>
    </w:pPr>
    <w:rPr>
      <w:rFonts w:ascii="楷体" w:hAnsi="楷体" w:eastAsia="楷体" w:cstheme="minorBidi"/>
      <w:b/>
      <w:sz w:val="24"/>
      <w:szCs w:val="22"/>
      <w:lang w:val="en-US" w:eastAsia="en-US" w:bidi="ar-SA"/>
    </w:rPr>
  </w:style>
  <w:style w:type="paragraph" w:customStyle="1" w:styleId="169">
    <w:name w:val="QuestionHead"/>
    <w:qFormat/>
    <w:uiPriority w:val="0"/>
    <w:pPr>
      <w:spacing w:before="240" w:after="120" w:line="276" w:lineRule="auto"/>
      <w:ind w:firstLine="0"/>
    </w:pPr>
    <w:rPr>
      <w:rFonts w:ascii="黑体" w:hAnsi="黑体" w:eastAsia="黑体" w:cstheme="minorBidi"/>
      <w:b/>
      <w:sz w:val="26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3724</Words>
  <Characters>3826</Characters>
  <Lines>0</Lines>
  <Paragraphs>0</Paragraphs>
  <TotalTime>9</TotalTime>
  <ScaleCrop>false</ScaleCrop>
  <LinksUpToDate>false</LinksUpToDate>
  <CharactersWithSpaces>3881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轻舞飞扬</cp:lastModifiedBy>
  <dcterms:modified xsi:type="dcterms:W3CDTF">2026-04-27T01:08:19Z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eyJoZGlkIjoiODBmNTMzZjkzYzI0YjY0ZTVkNDZkMTM4NTY2ZGEwNjciLCJ1c2VySWQiOiI1OTU4NDk1MTUifQ==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E5E7B11575AC47E489864D440E6B136F_12</vt:lpwstr>
  </property>
</Properties>
</file>